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489495" w14:textId="77777777" w:rsidR="00045BB4" w:rsidRPr="008C16A8" w:rsidRDefault="000C6792" w:rsidP="003325A3">
      <w:pPr>
        <w:widowControl w:val="0"/>
        <w:adjustRightInd w:val="0"/>
        <w:spacing w:line="360" w:lineRule="auto"/>
        <w:jc w:val="center"/>
        <w:textAlignment w:val="baseline"/>
        <w:rPr>
          <w:rFonts w:cs="Calibri"/>
          <w:b/>
          <w:color w:val="000000"/>
          <w:lang w:eastAsia="pl-PL"/>
        </w:rPr>
      </w:pPr>
      <w:r>
        <w:rPr>
          <w:rFonts w:cs="Calibri"/>
          <w:b/>
          <w:color w:val="000000"/>
          <w:lang w:eastAsia="pl-PL"/>
        </w:rPr>
        <w:t>DOŚWIADCZENIE ZAWODOWE</w:t>
      </w:r>
    </w:p>
    <w:p w14:paraId="0B78FA70" w14:textId="77777777" w:rsidR="00911738" w:rsidRPr="008C16A8" w:rsidRDefault="00911738" w:rsidP="00993E94">
      <w:pPr>
        <w:tabs>
          <w:tab w:val="left" w:pos="6480"/>
        </w:tabs>
        <w:spacing w:line="360" w:lineRule="auto"/>
        <w:rPr>
          <w:rFonts w:cs="Calibri"/>
          <w:b/>
        </w:rPr>
      </w:pPr>
    </w:p>
    <w:p w14:paraId="3B2C5A27" w14:textId="0935AC8F" w:rsidR="00993E94" w:rsidRPr="008C16A8" w:rsidRDefault="00993E94" w:rsidP="00911738">
      <w:pPr>
        <w:tabs>
          <w:tab w:val="left" w:pos="6480"/>
        </w:tabs>
        <w:spacing w:line="240" w:lineRule="auto"/>
        <w:rPr>
          <w:rFonts w:cs="Calibri"/>
        </w:rPr>
      </w:pPr>
      <w:r w:rsidRPr="008C16A8">
        <w:rPr>
          <w:rFonts w:cs="Calibri"/>
        </w:rPr>
        <w:tab/>
      </w:r>
      <w:r w:rsidRPr="008C16A8">
        <w:rPr>
          <w:rFonts w:cs="Calibri"/>
        </w:rPr>
        <w:br/>
      </w:r>
      <w:r w:rsidRPr="008C16A8">
        <w:rPr>
          <w:rFonts w:cs="Calibri"/>
          <w:b/>
        </w:rPr>
        <w:t>Nazwa i adres Wykonawcy</w:t>
      </w:r>
      <w:r w:rsidR="006161C2" w:rsidRPr="008C16A8">
        <w:rPr>
          <w:rFonts w:cs="Calibri"/>
          <w:b/>
        </w:rPr>
        <w:t xml:space="preserve"> </w:t>
      </w:r>
      <w:r w:rsidRPr="008C16A8">
        <w:rPr>
          <w:rFonts w:cs="Calibri"/>
          <w:bCs/>
        </w:rPr>
        <w:t>…………………………………………………</w:t>
      </w:r>
      <w:r w:rsidRPr="008C16A8">
        <w:rPr>
          <w:rFonts w:cs="Calibri"/>
        </w:rPr>
        <w:br/>
      </w:r>
      <w:r w:rsidRPr="008C16A8">
        <w:rPr>
          <w:rFonts w:cs="Calibri"/>
          <w:bCs/>
        </w:rPr>
        <w:t xml:space="preserve">Tel.                                  </w:t>
      </w:r>
      <w:r w:rsidR="006161C2" w:rsidRPr="008C16A8">
        <w:rPr>
          <w:rFonts w:cs="Calibri"/>
          <w:bCs/>
        </w:rPr>
        <w:t xml:space="preserve">                    </w:t>
      </w:r>
      <w:r w:rsidRPr="008C16A8">
        <w:rPr>
          <w:rFonts w:cs="Calibri"/>
          <w:bCs/>
        </w:rPr>
        <w:t>……………………………………</w:t>
      </w:r>
      <w:r w:rsidRPr="008C16A8">
        <w:rPr>
          <w:rFonts w:cs="Calibri"/>
        </w:rPr>
        <w:br/>
      </w:r>
      <w:r w:rsidRPr="008C16A8">
        <w:rPr>
          <w:rFonts w:eastAsia="Times New Roman" w:cs="Calibri"/>
          <w:bCs/>
          <w:lang w:eastAsia="pl-PL"/>
        </w:rPr>
        <w:t xml:space="preserve">e-mail:                             </w:t>
      </w:r>
      <w:r w:rsidR="006161C2" w:rsidRPr="008C16A8">
        <w:rPr>
          <w:rFonts w:eastAsia="Times New Roman" w:cs="Calibri"/>
          <w:bCs/>
          <w:lang w:eastAsia="pl-PL"/>
        </w:rPr>
        <w:t xml:space="preserve">                    </w:t>
      </w:r>
      <w:r w:rsidRPr="008C16A8">
        <w:rPr>
          <w:rFonts w:eastAsia="Times New Roman" w:cs="Calibri"/>
          <w:bCs/>
          <w:lang w:eastAsia="pl-PL"/>
        </w:rPr>
        <w:t xml:space="preserve">      ……………………………………..</w:t>
      </w:r>
    </w:p>
    <w:p w14:paraId="2F8B5E3D" w14:textId="77777777" w:rsidR="00911738" w:rsidRPr="008C16A8" w:rsidRDefault="00911738" w:rsidP="003325A3">
      <w:pPr>
        <w:suppressAutoHyphens/>
        <w:spacing w:after="120" w:line="240" w:lineRule="auto"/>
        <w:jc w:val="both"/>
        <w:rPr>
          <w:rFonts w:cs="Calibri"/>
          <w:b/>
          <w:bCs/>
          <w:color w:val="000000"/>
          <w:lang w:eastAsia="ar-SA"/>
        </w:rPr>
      </w:pPr>
    </w:p>
    <w:p w14:paraId="10AB1C5C" w14:textId="348F4708" w:rsidR="003325A3" w:rsidRPr="008C16A8" w:rsidRDefault="00FB524E" w:rsidP="003325A3">
      <w:pPr>
        <w:suppressAutoHyphens/>
        <w:spacing w:after="120" w:line="240" w:lineRule="auto"/>
        <w:jc w:val="both"/>
        <w:rPr>
          <w:rFonts w:cs="Calibri"/>
          <w:color w:val="000000"/>
          <w:lang w:eastAsia="ar-SA"/>
        </w:rPr>
      </w:pPr>
      <w:r w:rsidRPr="008C16A8">
        <w:rPr>
          <w:rFonts w:cs="Calibri"/>
          <w:b/>
          <w:bCs/>
          <w:color w:val="000000"/>
          <w:lang w:eastAsia="ar-SA"/>
        </w:rPr>
        <w:br/>
      </w:r>
      <w:r w:rsidR="00164903" w:rsidRPr="008C16A8">
        <w:rPr>
          <w:rFonts w:cs="Calibri"/>
          <w:b/>
          <w:bCs/>
          <w:color w:val="000000"/>
          <w:lang w:eastAsia="ar-SA"/>
        </w:rPr>
        <w:t>Zamawiający</w:t>
      </w:r>
      <w:r w:rsidR="003325A3" w:rsidRPr="008C16A8">
        <w:rPr>
          <w:rFonts w:cs="Calibri"/>
          <w:b/>
          <w:bCs/>
          <w:color w:val="000000"/>
          <w:lang w:eastAsia="ar-SA"/>
        </w:rPr>
        <w:t>:</w:t>
      </w:r>
      <w:r w:rsidR="003325A3" w:rsidRPr="008C16A8">
        <w:rPr>
          <w:rFonts w:cs="Calibri"/>
          <w:color w:val="000000"/>
          <w:lang w:eastAsia="ar-SA"/>
        </w:rPr>
        <w:tab/>
      </w:r>
      <w:r w:rsidRPr="008C16A8">
        <w:rPr>
          <w:rFonts w:cs="Calibri"/>
          <w:color w:val="000000"/>
          <w:lang w:eastAsia="ar-SA"/>
        </w:rPr>
        <w:tab/>
      </w:r>
      <w:r w:rsidR="003325A3" w:rsidRPr="008C16A8">
        <w:rPr>
          <w:rFonts w:cs="Calibri"/>
          <w:color w:val="000000"/>
          <w:lang w:eastAsia="ar-SA"/>
        </w:rPr>
        <w:t>Narodowe Centrum Krwi</w:t>
      </w:r>
    </w:p>
    <w:p w14:paraId="0F6BB2DE" w14:textId="77777777" w:rsidR="00911738" w:rsidRPr="008C16A8" w:rsidRDefault="00911738" w:rsidP="003325A3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31B9A007" w14:textId="77777777" w:rsidR="008B17CF" w:rsidRPr="008E40C7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  <w:r w:rsidRPr="008C16A8">
        <w:rPr>
          <w:rFonts w:cs="Calibri"/>
          <w:b/>
          <w:bCs/>
          <w:color w:val="000000"/>
          <w:lang w:eastAsia="ar-SA"/>
        </w:rPr>
        <w:t>Tytuł projektu:</w:t>
      </w:r>
      <w:r w:rsidRPr="008C16A8">
        <w:rPr>
          <w:rFonts w:cs="Calibri"/>
          <w:color w:val="000000"/>
          <w:lang w:eastAsia="ar-SA"/>
        </w:rPr>
        <w:tab/>
      </w:r>
      <w:r w:rsidR="0047322B" w:rsidRPr="008E40C7">
        <w:rPr>
          <w:rFonts w:cs="Calibri"/>
          <w:b/>
          <w:bCs/>
          <w:color w:val="000000"/>
        </w:rPr>
        <w:t>„Szkolenia kadry centrów krwiodawstwa i krwiolecznictwa”</w:t>
      </w:r>
      <w:r w:rsidR="0047322B" w:rsidRPr="008E40C7">
        <w:rPr>
          <w:rFonts w:cs="Calibri"/>
          <w:color w:val="000000"/>
        </w:rPr>
        <w:t xml:space="preserve"> współfinansowany ze środków Europejskiego Funduszu Społecznego w ramach programu Fundusze Europejskie dla Rozwoju Społecznego 2021-2027 nr porozumienia: FERS.01.13-IP.07-0024/25-00.</w:t>
      </w:r>
    </w:p>
    <w:p w14:paraId="393CFAEB" w14:textId="77777777" w:rsidR="003325A3" w:rsidRPr="008E40C7" w:rsidRDefault="003325A3" w:rsidP="003325A3">
      <w:pPr>
        <w:suppressAutoHyphens/>
        <w:spacing w:after="120" w:line="240" w:lineRule="auto"/>
        <w:ind w:left="2120" w:hanging="2120"/>
        <w:jc w:val="both"/>
        <w:rPr>
          <w:rFonts w:cs="Calibri"/>
          <w:color w:val="000000"/>
          <w:lang w:eastAsia="ar-SA"/>
        </w:rPr>
      </w:pPr>
    </w:p>
    <w:p w14:paraId="7372E30F" w14:textId="77777777" w:rsidR="00993E94" w:rsidRPr="008E40C7" w:rsidRDefault="00993E9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  <w:r w:rsidRPr="008E40C7">
        <w:rPr>
          <w:rFonts w:cs="Calibri"/>
          <w:b/>
          <w:bCs/>
          <w:color w:val="000000"/>
          <w:lang w:eastAsia="ar-SA"/>
        </w:rPr>
        <w:t xml:space="preserve">Dotyczy zapytania </w:t>
      </w:r>
    </w:p>
    <w:p w14:paraId="197DA08D" w14:textId="77777777" w:rsidR="0047322B" w:rsidRPr="008E40C7" w:rsidRDefault="00993E94" w:rsidP="0047322B">
      <w:pPr>
        <w:spacing w:after="120"/>
        <w:ind w:left="2120" w:hanging="2120"/>
        <w:jc w:val="both"/>
        <w:rPr>
          <w:rFonts w:cs="Calibri"/>
          <w:color w:val="000000"/>
        </w:rPr>
      </w:pPr>
      <w:r w:rsidRPr="008E40C7">
        <w:rPr>
          <w:rFonts w:cs="Calibri"/>
          <w:b/>
          <w:bCs/>
          <w:color w:val="000000"/>
          <w:lang w:eastAsia="ar-SA"/>
        </w:rPr>
        <w:t>ofertowego</w:t>
      </w:r>
      <w:r w:rsidR="00D50AF6" w:rsidRPr="008E40C7">
        <w:rPr>
          <w:rFonts w:cs="Calibri"/>
          <w:b/>
          <w:bCs/>
          <w:color w:val="000000"/>
          <w:lang w:eastAsia="ar-SA"/>
        </w:rPr>
        <w:t>:</w:t>
      </w:r>
      <w:r w:rsidR="00D50AF6" w:rsidRPr="008E40C7">
        <w:rPr>
          <w:rFonts w:cs="Calibri"/>
          <w:color w:val="000000"/>
          <w:lang w:eastAsia="ar-SA"/>
        </w:rPr>
        <w:t xml:space="preserve"> </w:t>
      </w:r>
      <w:r w:rsidR="00FB524E" w:rsidRPr="008E40C7">
        <w:rPr>
          <w:rFonts w:cs="Calibri"/>
          <w:color w:val="000000"/>
          <w:lang w:eastAsia="ar-SA"/>
        </w:rPr>
        <w:tab/>
      </w:r>
      <w:r w:rsidR="0047322B" w:rsidRPr="008E40C7">
        <w:rPr>
          <w:rFonts w:cs="Calibri"/>
          <w:color w:val="000000"/>
        </w:rPr>
        <w:t xml:space="preserve">zadanie nr 1: </w:t>
      </w:r>
      <w:r w:rsidR="0047322B" w:rsidRPr="008E40C7">
        <w:rPr>
          <w:rFonts w:cs="Calibri"/>
          <w:color w:val="000000"/>
        </w:rPr>
        <w:tab/>
        <w:t>Rozpoznanie potrzeb szkoleniowych i luk kompetencyjnych.</w:t>
      </w:r>
    </w:p>
    <w:p w14:paraId="0384FC7F" w14:textId="77A4D3D9" w:rsidR="0047322B" w:rsidRPr="008E40C7" w:rsidRDefault="0047322B" w:rsidP="0047322B">
      <w:pPr>
        <w:spacing w:after="120"/>
        <w:ind w:left="2120" w:hanging="2120"/>
        <w:jc w:val="both"/>
        <w:rPr>
          <w:rFonts w:cs="Calibri"/>
          <w:color w:val="000000"/>
        </w:rPr>
      </w:pPr>
      <w:r w:rsidRPr="008E40C7">
        <w:rPr>
          <w:rFonts w:cs="Calibri"/>
          <w:b/>
          <w:bCs/>
          <w:color w:val="000000"/>
        </w:rPr>
        <w:tab/>
      </w:r>
      <w:r w:rsidR="00284A78">
        <w:rPr>
          <w:rFonts w:cs="Calibri"/>
          <w:color w:val="000000"/>
        </w:rPr>
        <w:t>z</w:t>
      </w:r>
      <w:r w:rsidRPr="008E40C7">
        <w:rPr>
          <w:rFonts w:cs="Calibri"/>
          <w:color w:val="000000"/>
        </w:rPr>
        <w:t>adanie nr 2: Opracowanie tematyki (ramowych programów) i planów szkoleniowych.</w:t>
      </w:r>
    </w:p>
    <w:p w14:paraId="1FD73B40" w14:textId="2948BF81" w:rsidR="0047322B" w:rsidRPr="008E40C7" w:rsidRDefault="0047322B" w:rsidP="0047322B">
      <w:pPr>
        <w:spacing w:after="120"/>
        <w:ind w:left="2120"/>
        <w:jc w:val="both"/>
        <w:rPr>
          <w:rFonts w:cs="Calibri"/>
        </w:rPr>
      </w:pPr>
      <w:r w:rsidRPr="008E40C7">
        <w:rPr>
          <w:rFonts w:cs="Calibri"/>
          <w:color w:val="000000"/>
        </w:rPr>
        <w:t xml:space="preserve">działanie: </w:t>
      </w:r>
      <w:r w:rsidR="009535A3" w:rsidRPr="008E40C7">
        <w:rPr>
          <w:rFonts w:cs="Calibri"/>
          <w:color w:val="000000"/>
        </w:rPr>
        <w:t xml:space="preserve">Ekspert ds. </w:t>
      </w:r>
      <w:r w:rsidR="001D58CE">
        <w:rPr>
          <w:rFonts w:cs="Calibri"/>
          <w:color w:val="000000"/>
        </w:rPr>
        <w:t xml:space="preserve">psychologii i zarządzania kapitałem ludzkim </w:t>
      </w:r>
      <w:r w:rsidR="009535A3" w:rsidRPr="008E40C7">
        <w:rPr>
          <w:rFonts w:cs="Calibri"/>
          <w:color w:val="000000"/>
        </w:rPr>
        <w:t>– umowa cywilnoprawna</w:t>
      </w:r>
    </w:p>
    <w:p w14:paraId="1F08D90C" w14:textId="77777777" w:rsidR="00045BB4" w:rsidRPr="008C16A8" w:rsidRDefault="00045BB4" w:rsidP="006C1DAD">
      <w:pPr>
        <w:suppressAutoHyphens/>
        <w:spacing w:after="120" w:line="240" w:lineRule="auto"/>
        <w:ind w:left="2120" w:hanging="2120"/>
        <w:jc w:val="both"/>
        <w:rPr>
          <w:rFonts w:cs="Calibri"/>
          <w:b/>
          <w:bCs/>
          <w:color w:val="000000"/>
          <w:lang w:eastAsia="ar-SA"/>
        </w:rPr>
      </w:pPr>
    </w:p>
    <w:p w14:paraId="317B702F" w14:textId="77777777" w:rsidR="00362DAA" w:rsidRPr="008C16A8" w:rsidRDefault="00362DAA" w:rsidP="00362DAA">
      <w:pPr>
        <w:spacing w:line="240" w:lineRule="auto"/>
        <w:jc w:val="both"/>
        <w:rPr>
          <w:rFonts w:cs="Calibri"/>
          <w:b/>
        </w:rPr>
      </w:pPr>
    </w:p>
    <w:p w14:paraId="678B9835" w14:textId="77777777" w:rsidR="004E62FD" w:rsidRPr="008C16A8" w:rsidRDefault="00362DAA" w:rsidP="004E62FD">
      <w:pPr>
        <w:numPr>
          <w:ilvl w:val="0"/>
          <w:numId w:val="10"/>
        </w:numPr>
        <w:spacing w:line="240" w:lineRule="auto"/>
        <w:ind w:left="360"/>
        <w:jc w:val="both"/>
        <w:rPr>
          <w:rFonts w:cs="Calibri"/>
          <w:b/>
        </w:rPr>
      </w:pPr>
      <w:r w:rsidRPr="008C16A8">
        <w:rPr>
          <w:rFonts w:cs="Calibri"/>
          <w:b/>
        </w:rPr>
        <w:t>Wykształcenie:</w:t>
      </w:r>
      <w:r w:rsidRPr="008C16A8">
        <w:rPr>
          <w:rFonts w:cs="Calibri"/>
          <w:b/>
        </w:rPr>
        <w:tab/>
      </w:r>
      <w:r w:rsidRPr="008C16A8">
        <w:rPr>
          <w:rFonts w:cs="Calibri"/>
          <w:b/>
        </w:rPr>
        <w:tab/>
        <w:t>………………………………………………………..</w:t>
      </w:r>
    </w:p>
    <w:p w14:paraId="715B20FD" w14:textId="77777777" w:rsidR="004E62FD" w:rsidRPr="008C16A8" w:rsidRDefault="00362DAA" w:rsidP="004E62FD">
      <w:pPr>
        <w:numPr>
          <w:ilvl w:val="0"/>
          <w:numId w:val="10"/>
        </w:numPr>
        <w:spacing w:line="240" w:lineRule="auto"/>
        <w:ind w:left="360"/>
        <w:jc w:val="both"/>
        <w:rPr>
          <w:rFonts w:cs="Calibri"/>
          <w:b/>
        </w:rPr>
      </w:pPr>
      <w:r w:rsidRPr="008C16A8">
        <w:rPr>
          <w:rFonts w:cs="Calibri"/>
          <w:b/>
        </w:rPr>
        <w:t>Stopień naukowy:</w:t>
      </w:r>
      <w:r w:rsidRPr="008C16A8">
        <w:rPr>
          <w:rFonts w:cs="Calibri"/>
          <w:b/>
        </w:rPr>
        <w:tab/>
      </w:r>
      <w:r w:rsidR="001246BB" w:rsidRPr="008C16A8">
        <w:rPr>
          <w:rFonts w:cs="Calibri"/>
          <w:b/>
        </w:rPr>
        <w:tab/>
      </w:r>
      <w:r w:rsidRPr="008C16A8">
        <w:rPr>
          <w:rFonts w:cs="Calibri"/>
          <w:b/>
        </w:rPr>
        <w:t>………………………………………………………..</w:t>
      </w:r>
      <w:r w:rsidR="006D28E2" w:rsidRPr="008C16A8">
        <w:rPr>
          <w:rFonts w:cs="Calibri"/>
          <w:b/>
        </w:rPr>
        <w:t xml:space="preserve"> </w:t>
      </w:r>
    </w:p>
    <w:p w14:paraId="500D6DCA" w14:textId="77777777" w:rsidR="004E62FD" w:rsidRPr="008C16A8" w:rsidRDefault="00362DAA" w:rsidP="004E62FD">
      <w:pPr>
        <w:numPr>
          <w:ilvl w:val="0"/>
          <w:numId w:val="10"/>
        </w:numPr>
        <w:spacing w:line="240" w:lineRule="auto"/>
        <w:ind w:left="360"/>
        <w:jc w:val="both"/>
        <w:rPr>
          <w:rFonts w:cs="Calibri"/>
          <w:b/>
        </w:rPr>
      </w:pPr>
      <w:r w:rsidRPr="008C16A8">
        <w:rPr>
          <w:rFonts w:cs="Calibri"/>
          <w:b/>
        </w:rPr>
        <w:t>Zatrudnienie:</w:t>
      </w:r>
      <w:r w:rsidRPr="008C16A8">
        <w:rPr>
          <w:rFonts w:cs="Calibri"/>
          <w:b/>
        </w:rPr>
        <w:tab/>
      </w:r>
      <w:r w:rsidRPr="008C16A8">
        <w:rPr>
          <w:rFonts w:cs="Calibri"/>
          <w:b/>
        </w:rPr>
        <w:tab/>
        <w:t>………………………………………………………..</w:t>
      </w:r>
    </w:p>
    <w:p w14:paraId="2E39BD2B" w14:textId="77777777" w:rsidR="006D28E2" w:rsidRPr="008C16A8" w:rsidRDefault="006D28E2" w:rsidP="004E62FD">
      <w:pPr>
        <w:numPr>
          <w:ilvl w:val="0"/>
          <w:numId w:val="10"/>
        </w:numPr>
        <w:spacing w:line="240" w:lineRule="auto"/>
        <w:ind w:left="360"/>
        <w:jc w:val="both"/>
        <w:rPr>
          <w:rFonts w:cs="Calibri"/>
          <w:b/>
        </w:rPr>
      </w:pPr>
      <w:r w:rsidRPr="008C16A8">
        <w:rPr>
          <w:rFonts w:cs="Calibri"/>
          <w:b/>
        </w:rPr>
        <w:t>Doświadczenie zawodowe</w:t>
      </w:r>
      <w:r w:rsidR="008427A5">
        <w:rPr>
          <w:rFonts w:cs="Calibri"/>
          <w:b/>
        </w:rPr>
        <w:t>:</w:t>
      </w:r>
      <w:r w:rsidR="001246BB" w:rsidRPr="008C16A8">
        <w:rPr>
          <w:rFonts w:cs="Calibri"/>
          <w:b/>
        </w:rPr>
        <w:tab/>
      </w:r>
      <w:r w:rsidRPr="008C16A8">
        <w:rPr>
          <w:rFonts w:cs="Calibri"/>
          <w:b/>
        </w:rPr>
        <w:t>……………………………………………………</w:t>
      </w:r>
      <w:r w:rsidR="001246BB" w:rsidRPr="008C16A8">
        <w:rPr>
          <w:rFonts w:cs="Calibri"/>
          <w:b/>
        </w:rPr>
        <w:t>…..</w:t>
      </w:r>
    </w:p>
    <w:p w14:paraId="781AEBD7" w14:textId="2D41C56A" w:rsidR="004E62FD" w:rsidRPr="000B7A1E" w:rsidRDefault="001246BB" w:rsidP="00111B3B">
      <w:pPr>
        <w:pStyle w:val="Tekstkomentarza"/>
        <w:jc w:val="both"/>
        <w:rPr>
          <w:rFonts w:cs="Calibri"/>
          <w:i/>
          <w:iCs/>
          <w:sz w:val="22"/>
          <w:szCs w:val="22"/>
        </w:rPr>
      </w:pPr>
      <w:r w:rsidRPr="000B7A1E">
        <w:rPr>
          <w:rFonts w:cs="Calibri"/>
          <w:bCs/>
          <w:i/>
          <w:iCs/>
          <w:sz w:val="22"/>
          <w:szCs w:val="22"/>
        </w:rPr>
        <w:t xml:space="preserve">Wykazywane przez </w:t>
      </w:r>
      <w:r w:rsidR="00284A78">
        <w:rPr>
          <w:rFonts w:cs="Calibri"/>
          <w:bCs/>
          <w:i/>
          <w:iCs/>
          <w:sz w:val="22"/>
          <w:szCs w:val="22"/>
        </w:rPr>
        <w:t>Wykonawcę</w:t>
      </w:r>
      <w:r w:rsidRPr="000B7A1E">
        <w:rPr>
          <w:rFonts w:cs="Calibri"/>
          <w:bCs/>
          <w:i/>
          <w:iCs/>
          <w:sz w:val="22"/>
          <w:szCs w:val="22"/>
        </w:rPr>
        <w:t xml:space="preserve"> doświadczenie zawodowe musi odpowiadać wymaganiom Zamawiającego określonym w szczególności w</w:t>
      </w:r>
      <w:r w:rsidR="00284A78">
        <w:rPr>
          <w:rFonts w:cs="Calibri"/>
          <w:bCs/>
          <w:i/>
          <w:iCs/>
          <w:sz w:val="22"/>
          <w:szCs w:val="22"/>
        </w:rPr>
        <w:t xml:space="preserve"> Rozdziale </w:t>
      </w:r>
      <w:r w:rsidR="006B26AF">
        <w:rPr>
          <w:rFonts w:cs="Calibri"/>
          <w:bCs/>
          <w:i/>
          <w:iCs/>
          <w:sz w:val="22"/>
          <w:szCs w:val="22"/>
        </w:rPr>
        <w:t>7</w:t>
      </w:r>
      <w:r w:rsidRPr="000B7A1E">
        <w:rPr>
          <w:rFonts w:cs="Calibri"/>
          <w:bCs/>
          <w:i/>
          <w:iCs/>
          <w:sz w:val="22"/>
          <w:szCs w:val="22"/>
        </w:rPr>
        <w:t xml:space="preserve"> Zapytania ofertowego.</w:t>
      </w:r>
    </w:p>
    <w:p w14:paraId="3BD69369" w14:textId="77777777" w:rsidR="001246BB" w:rsidRPr="0047322B" w:rsidRDefault="00362DAA" w:rsidP="0047322B">
      <w:pPr>
        <w:numPr>
          <w:ilvl w:val="0"/>
          <w:numId w:val="10"/>
        </w:numPr>
        <w:spacing w:line="240" w:lineRule="auto"/>
        <w:ind w:left="360"/>
        <w:jc w:val="both"/>
        <w:rPr>
          <w:rFonts w:cs="Calibri"/>
          <w:b/>
        </w:rPr>
      </w:pPr>
      <w:r w:rsidRPr="008C16A8">
        <w:rPr>
          <w:rFonts w:cs="Calibri"/>
          <w:b/>
        </w:rPr>
        <w:t>Dorobek naukowy</w:t>
      </w:r>
      <w:r w:rsidR="008427A5">
        <w:rPr>
          <w:rFonts w:cs="Calibri"/>
          <w:b/>
        </w:rPr>
        <w:t>:</w:t>
      </w:r>
      <w:r w:rsidRPr="008C16A8">
        <w:rPr>
          <w:rFonts w:cs="Calibri"/>
          <w:b/>
        </w:rPr>
        <w:tab/>
      </w:r>
    </w:p>
    <w:p w14:paraId="31E20A2C" w14:textId="77777777" w:rsidR="00362DAA" w:rsidRPr="008C16A8" w:rsidRDefault="00F21FE6" w:rsidP="00362DAA">
      <w:pPr>
        <w:pStyle w:val="Akapitzlist2"/>
        <w:spacing w:after="120"/>
        <w:ind w:left="0"/>
        <w:jc w:val="both"/>
        <w:rPr>
          <w:rFonts w:cs="Calibri"/>
        </w:rPr>
      </w:pPr>
      <w:r w:rsidRPr="008C16A8">
        <w:rPr>
          <w:rFonts w:cs="Calibri"/>
        </w:rPr>
        <w:t>1. PUBLIKACJE</w:t>
      </w:r>
    </w:p>
    <w:tbl>
      <w:tblPr>
        <w:tblW w:w="92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4614"/>
        <w:gridCol w:w="2149"/>
        <w:gridCol w:w="1910"/>
      </w:tblGrid>
      <w:tr w:rsidR="004C18AB" w:rsidRPr="008C16A8" w14:paraId="36F239E9" w14:textId="77777777" w:rsidTr="004C18AB">
        <w:trPr>
          <w:trHeight w:val="820"/>
        </w:trPr>
        <w:tc>
          <w:tcPr>
            <w:tcW w:w="620" w:type="dxa"/>
          </w:tcPr>
          <w:p w14:paraId="47AD0A75" w14:textId="77777777" w:rsidR="004C18AB" w:rsidRPr="008C16A8" w:rsidRDefault="004C18AB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lastRenderedPageBreak/>
              <w:t>L.p.</w:t>
            </w:r>
          </w:p>
        </w:tc>
        <w:tc>
          <w:tcPr>
            <w:tcW w:w="4614" w:type="dxa"/>
          </w:tcPr>
          <w:p w14:paraId="5477077D" w14:textId="77777777" w:rsidR="004C18AB" w:rsidRPr="008C16A8" w:rsidRDefault="004C18AB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 xml:space="preserve">Tytuł publikacji – jeśli w innym języku niż polski należy wpisać oprócz oryginalnego tytułu polskie tłumaczenie </w:t>
            </w:r>
          </w:p>
        </w:tc>
        <w:tc>
          <w:tcPr>
            <w:tcW w:w="2149" w:type="dxa"/>
          </w:tcPr>
          <w:p w14:paraId="75673035" w14:textId="77777777" w:rsidR="004C18AB" w:rsidRPr="008C16A8" w:rsidRDefault="004C18AB" w:rsidP="000B7A1E">
            <w:pPr>
              <w:spacing w:after="0"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>Miejsce, Wydawnictwo, rok</w:t>
            </w:r>
          </w:p>
        </w:tc>
        <w:tc>
          <w:tcPr>
            <w:tcW w:w="1910" w:type="dxa"/>
          </w:tcPr>
          <w:p w14:paraId="12B14D61" w14:textId="77777777" w:rsidR="004C18AB" w:rsidRPr="008C16A8" w:rsidRDefault="004C18AB" w:rsidP="000B7A1E">
            <w:pPr>
              <w:spacing w:after="0" w:line="240" w:lineRule="auto"/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 xml:space="preserve">Liczba punktów </w:t>
            </w:r>
            <w:r w:rsidR="000B7A1E">
              <w:rPr>
                <w:rFonts w:cs="Calibri"/>
                <w:b/>
                <w:i/>
              </w:rPr>
              <w:t xml:space="preserve">zgodnie </w:t>
            </w:r>
            <w:r w:rsidR="001A65AF">
              <w:rPr>
                <w:rFonts w:cs="Calibri"/>
                <w:b/>
                <w:i/>
              </w:rPr>
              <w:br/>
            </w:r>
            <w:r w:rsidR="000B7A1E">
              <w:rPr>
                <w:rFonts w:cs="Calibri"/>
                <w:b/>
                <w:i/>
              </w:rPr>
              <w:t>z punktacją określaną przez</w:t>
            </w:r>
            <w:r>
              <w:rPr>
                <w:rFonts w:cs="Calibri"/>
                <w:b/>
                <w:i/>
              </w:rPr>
              <w:t xml:space="preserve"> MEiN</w:t>
            </w:r>
          </w:p>
        </w:tc>
      </w:tr>
      <w:tr w:rsidR="004C18AB" w:rsidRPr="008C16A8" w14:paraId="6ACAB62E" w14:textId="77777777" w:rsidTr="004C18AB">
        <w:trPr>
          <w:trHeight w:val="409"/>
        </w:trPr>
        <w:tc>
          <w:tcPr>
            <w:tcW w:w="620" w:type="dxa"/>
          </w:tcPr>
          <w:p w14:paraId="05A477EA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1</w:t>
            </w:r>
          </w:p>
        </w:tc>
        <w:tc>
          <w:tcPr>
            <w:tcW w:w="4614" w:type="dxa"/>
          </w:tcPr>
          <w:p w14:paraId="1198FE70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149" w:type="dxa"/>
          </w:tcPr>
          <w:p w14:paraId="3565CB88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1910" w:type="dxa"/>
          </w:tcPr>
          <w:p w14:paraId="1D3DE6C4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  <w:tr w:rsidR="004C18AB" w:rsidRPr="008C16A8" w14:paraId="096E3A56" w14:textId="77777777" w:rsidTr="004C18AB">
        <w:trPr>
          <w:trHeight w:val="409"/>
        </w:trPr>
        <w:tc>
          <w:tcPr>
            <w:tcW w:w="620" w:type="dxa"/>
          </w:tcPr>
          <w:p w14:paraId="7DBBFFC3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2</w:t>
            </w:r>
          </w:p>
        </w:tc>
        <w:tc>
          <w:tcPr>
            <w:tcW w:w="4614" w:type="dxa"/>
          </w:tcPr>
          <w:p w14:paraId="304FE230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149" w:type="dxa"/>
          </w:tcPr>
          <w:p w14:paraId="03A51924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1910" w:type="dxa"/>
          </w:tcPr>
          <w:p w14:paraId="6FC23B6A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  <w:tr w:rsidR="004C18AB" w:rsidRPr="008C16A8" w14:paraId="26328F0F" w14:textId="77777777" w:rsidTr="004C18AB">
        <w:trPr>
          <w:trHeight w:val="409"/>
        </w:trPr>
        <w:tc>
          <w:tcPr>
            <w:tcW w:w="620" w:type="dxa"/>
          </w:tcPr>
          <w:p w14:paraId="64C0AD36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…</w:t>
            </w:r>
          </w:p>
        </w:tc>
        <w:tc>
          <w:tcPr>
            <w:tcW w:w="4614" w:type="dxa"/>
          </w:tcPr>
          <w:p w14:paraId="4EC1E4C1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149" w:type="dxa"/>
          </w:tcPr>
          <w:p w14:paraId="7F71AEC7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1910" w:type="dxa"/>
          </w:tcPr>
          <w:p w14:paraId="474B135C" w14:textId="77777777" w:rsidR="004C18AB" w:rsidRPr="001A65AF" w:rsidRDefault="004C18AB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</w:tbl>
    <w:p w14:paraId="2C2E0B7C" w14:textId="1D3D5ADF" w:rsidR="000C6792" w:rsidRPr="00D52881" w:rsidRDefault="00D52881" w:rsidP="00362DAA">
      <w:pPr>
        <w:spacing w:line="360" w:lineRule="auto"/>
        <w:rPr>
          <w:rFonts w:cs="Calibri"/>
          <w:i/>
          <w:iCs/>
        </w:rPr>
      </w:pPr>
      <w:r w:rsidRPr="00D52881">
        <w:rPr>
          <w:rFonts w:asciiTheme="minorHAnsi" w:hAnsiTheme="minorHAnsi" w:cstheme="minorHAnsi"/>
          <w:i/>
          <w:iCs/>
        </w:rPr>
        <w:t>dorobek naukowy obejmujący co najmniej 5 publikacji naukowych, w tym co najmniej 3 w ostatnich 5 latach (w formie artykułów, opracowań, książek)</w:t>
      </w:r>
      <w:r w:rsidRPr="00D52881">
        <w:rPr>
          <w:rFonts w:asciiTheme="minorHAnsi" w:hAnsiTheme="minorHAnsi" w:cstheme="minorHAnsi"/>
          <w:i/>
          <w:iCs/>
          <w:strike/>
        </w:rPr>
        <w:t xml:space="preserve"> </w:t>
      </w:r>
      <w:r w:rsidRPr="00D52881">
        <w:rPr>
          <w:rFonts w:asciiTheme="minorHAnsi" w:hAnsiTheme="minorHAnsi" w:cstheme="minorHAnsi"/>
          <w:i/>
          <w:iCs/>
        </w:rPr>
        <w:t>– Wykonawca musi być autorem lub współautorem publikacji;</w:t>
      </w:r>
    </w:p>
    <w:p w14:paraId="7D7B53F5" w14:textId="68716E5D" w:rsidR="004E62FD" w:rsidRPr="008427A5" w:rsidRDefault="004E62FD" w:rsidP="00362DAA">
      <w:pPr>
        <w:spacing w:line="360" w:lineRule="auto"/>
        <w:rPr>
          <w:rFonts w:cs="Calibri"/>
          <w:i/>
        </w:rPr>
      </w:pPr>
      <w:r w:rsidRPr="008C16A8">
        <w:rPr>
          <w:rFonts w:cs="Calibri"/>
          <w:iCs/>
        </w:rPr>
        <w:t>Oświadczam</w:t>
      </w:r>
      <w:r w:rsidR="00417C91">
        <w:rPr>
          <w:rFonts w:cs="Calibri"/>
          <w:iCs/>
        </w:rPr>
        <w:t>,</w:t>
      </w:r>
      <w:r w:rsidRPr="008C16A8">
        <w:rPr>
          <w:rFonts w:cs="Calibri"/>
          <w:iCs/>
        </w:rPr>
        <w:t xml:space="preserve"> </w:t>
      </w:r>
      <w:r w:rsidR="00284A78">
        <w:rPr>
          <w:rFonts w:cs="Calibri"/>
          <w:iCs/>
        </w:rPr>
        <w:t>że</w:t>
      </w:r>
      <w:r w:rsidRPr="008C16A8">
        <w:rPr>
          <w:rFonts w:cs="Calibri"/>
          <w:iCs/>
        </w:rPr>
        <w:t xml:space="preserve"> jestem autorem/współautorem </w:t>
      </w:r>
      <w:r w:rsidR="00284A78">
        <w:rPr>
          <w:rFonts w:cs="Calibri"/>
          <w:iCs/>
        </w:rPr>
        <w:t>wymienionych</w:t>
      </w:r>
      <w:r w:rsidRPr="008C16A8">
        <w:rPr>
          <w:rFonts w:cs="Calibri"/>
          <w:iCs/>
        </w:rPr>
        <w:t xml:space="preserve"> publikacji</w:t>
      </w:r>
      <w:r w:rsidRPr="008C16A8">
        <w:rPr>
          <w:rFonts w:cs="Calibri"/>
          <w:iCs/>
        </w:rPr>
        <w:tab/>
      </w:r>
      <w:r w:rsidRPr="008C16A8">
        <w:rPr>
          <w:rFonts w:eastAsia="Arial" w:cs="Calibri"/>
          <w:b/>
          <w:iCs/>
        </w:rPr>
        <w:t xml:space="preserve">                 </w:t>
      </w:r>
      <w:r w:rsidR="008427A5">
        <w:rPr>
          <w:rFonts w:cs="Calibri"/>
          <w:i/>
        </w:rPr>
        <w:t xml:space="preserve">                    </w:t>
      </w:r>
    </w:p>
    <w:p w14:paraId="7F50DBE1" w14:textId="77777777" w:rsidR="00362DAA" w:rsidRPr="008427A5" w:rsidRDefault="00F21FE6" w:rsidP="00362DAA">
      <w:pPr>
        <w:spacing w:line="240" w:lineRule="auto"/>
        <w:jc w:val="both"/>
        <w:rPr>
          <w:rFonts w:cs="Calibri"/>
        </w:rPr>
      </w:pPr>
      <w:r w:rsidRPr="008427A5">
        <w:rPr>
          <w:rFonts w:cs="Calibri"/>
        </w:rPr>
        <w:t>2. PROJEKTY BADAWCZE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973"/>
        <w:gridCol w:w="3249"/>
        <w:gridCol w:w="2557"/>
      </w:tblGrid>
      <w:tr w:rsidR="00362DAA" w:rsidRPr="008C16A8" w14:paraId="5A5E8DEA" w14:textId="77777777" w:rsidTr="008427A5">
        <w:tc>
          <w:tcPr>
            <w:tcW w:w="543" w:type="dxa"/>
          </w:tcPr>
          <w:p w14:paraId="5C104CEF" w14:textId="77777777" w:rsidR="00362DAA" w:rsidRPr="008C16A8" w:rsidRDefault="00362DAA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>L.p.</w:t>
            </w:r>
          </w:p>
        </w:tc>
        <w:tc>
          <w:tcPr>
            <w:tcW w:w="2973" w:type="dxa"/>
          </w:tcPr>
          <w:p w14:paraId="786452F3" w14:textId="77777777" w:rsidR="00362DAA" w:rsidRPr="008C16A8" w:rsidRDefault="00362DAA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>Pełniona funkcja / stanowisko</w:t>
            </w:r>
          </w:p>
        </w:tc>
        <w:tc>
          <w:tcPr>
            <w:tcW w:w="3249" w:type="dxa"/>
          </w:tcPr>
          <w:p w14:paraId="3BCF2439" w14:textId="77777777" w:rsidR="00362DAA" w:rsidRPr="008C16A8" w:rsidRDefault="00362DAA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>Nazwa projektu badawczego</w:t>
            </w:r>
          </w:p>
        </w:tc>
        <w:tc>
          <w:tcPr>
            <w:tcW w:w="2557" w:type="dxa"/>
          </w:tcPr>
          <w:p w14:paraId="14AD6092" w14:textId="77777777" w:rsidR="00362DAA" w:rsidRPr="008C16A8" w:rsidRDefault="00362DAA" w:rsidP="000B7A1E">
            <w:pPr>
              <w:spacing w:line="240" w:lineRule="auto"/>
              <w:jc w:val="center"/>
              <w:rPr>
                <w:rFonts w:cs="Calibri"/>
                <w:b/>
                <w:i/>
              </w:rPr>
            </w:pPr>
            <w:r w:rsidRPr="008C16A8">
              <w:rPr>
                <w:rFonts w:cs="Calibri"/>
                <w:b/>
                <w:i/>
              </w:rPr>
              <w:t>Zakres obowiązków /okres realizacji</w:t>
            </w:r>
          </w:p>
        </w:tc>
      </w:tr>
      <w:tr w:rsidR="00362DAA" w:rsidRPr="008C16A8" w14:paraId="79815CA3" w14:textId="77777777" w:rsidTr="008427A5">
        <w:tc>
          <w:tcPr>
            <w:tcW w:w="543" w:type="dxa"/>
          </w:tcPr>
          <w:p w14:paraId="787731C8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1</w:t>
            </w:r>
          </w:p>
        </w:tc>
        <w:tc>
          <w:tcPr>
            <w:tcW w:w="2973" w:type="dxa"/>
          </w:tcPr>
          <w:p w14:paraId="0FBDB574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3249" w:type="dxa"/>
          </w:tcPr>
          <w:p w14:paraId="7BE6D6EA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557" w:type="dxa"/>
          </w:tcPr>
          <w:p w14:paraId="61CFBC8D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  <w:tr w:rsidR="00362DAA" w:rsidRPr="008C16A8" w14:paraId="0F04CE2C" w14:textId="77777777" w:rsidTr="008427A5">
        <w:tc>
          <w:tcPr>
            <w:tcW w:w="543" w:type="dxa"/>
          </w:tcPr>
          <w:p w14:paraId="72CBDD3C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2</w:t>
            </w:r>
          </w:p>
        </w:tc>
        <w:tc>
          <w:tcPr>
            <w:tcW w:w="2973" w:type="dxa"/>
          </w:tcPr>
          <w:p w14:paraId="11F3491A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3249" w:type="dxa"/>
          </w:tcPr>
          <w:p w14:paraId="3D481920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557" w:type="dxa"/>
          </w:tcPr>
          <w:p w14:paraId="11F8C0B0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  <w:tr w:rsidR="00362DAA" w:rsidRPr="008C16A8" w14:paraId="202B3AB0" w14:textId="77777777" w:rsidTr="008427A5">
        <w:tc>
          <w:tcPr>
            <w:tcW w:w="543" w:type="dxa"/>
          </w:tcPr>
          <w:p w14:paraId="4666243B" w14:textId="77777777" w:rsidR="00362DAA" w:rsidRPr="001A65AF" w:rsidRDefault="006D28E2" w:rsidP="00A8273F">
            <w:pPr>
              <w:spacing w:line="360" w:lineRule="auto"/>
              <w:rPr>
                <w:rFonts w:cs="Calibri"/>
                <w:bCs/>
                <w:i/>
              </w:rPr>
            </w:pPr>
            <w:r w:rsidRPr="001A65AF">
              <w:rPr>
                <w:rFonts w:cs="Calibri"/>
                <w:bCs/>
                <w:i/>
              </w:rPr>
              <w:t>…</w:t>
            </w:r>
          </w:p>
        </w:tc>
        <w:tc>
          <w:tcPr>
            <w:tcW w:w="2973" w:type="dxa"/>
          </w:tcPr>
          <w:p w14:paraId="5788D8C1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3249" w:type="dxa"/>
          </w:tcPr>
          <w:p w14:paraId="37F03E7A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  <w:tc>
          <w:tcPr>
            <w:tcW w:w="2557" w:type="dxa"/>
          </w:tcPr>
          <w:p w14:paraId="1699AA69" w14:textId="77777777" w:rsidR="00362DAA" w:rsidRPr="001A65AF" w:rsidRDefault="00362DAA" w:rsidP="00A8273F">
            <w:pPr>
              <w:spacing w:line="360" w:lineRule="auto"/>
              <w:rPr>
                <w:rFonts w:cs="Calibri"/>
                <w:bCs/>
                <w:i/>
              </w:rPr>
            </w:pPr>
          </w:p>
        </w:tc>
      </w:tr>
    </w:tbl>
    <w:p w14:paraId="3B49F27C" w14:textId="40595369" w:rsidR="00362DAA" w:rsidRPr="008C16A8" w:rsidRDefault="00362DAA" w:rsidP="00362DAA">
      <w:pPr>
        <w:tabs>
          <w:tab w:val="left" w:pos="457"/>
        </w:tabs>
        <w:jc w:val="both"/>
        <w:rPr>
          <w:rFonts w:cs="Calibri"/>
          <w:i/>
          <w:iCs/>
        </w:rPr>
      </w:pPr>
      <w:r w:rsidRPr="008C16A8">
        <w:rPr>
          <w:rFonts w:cs="Calibri"/>
          <w:i/>
          <w:iCs/>
        </w:rPr>
        <w:t>Zamawiający wymaga potwierdzenia doświadczenia stosownymi zaświadczeniami, rekomendacjami lub certyfikatami</w:t>
      </w:r>
      <w:r w:rsidR="006161C2" w:rsidRPr="008C16A8">
        <w:rPr>
          <w:rFonts w:cs="Calibri"/>
        </w:rPr>
        <w:t xml:space="preserve">, </w:t>
      </w:r>
      <w:r w:rsidR="006161C2" w:rsidRPr="008C16A8">
        <w:rPr>
          <w:rFonts w:cs="Calibri"/>
          <w:i/>
          <w:iCs/>
        </w:rPr>
        <w:t xml:space="preserve">które </w:t>
      </w:r>
      <w:r w:rsidR="00284A78">
        <w:rPr>
          <w:rFonts w:cs="Calibri"/>
          <w:i/>
          <w:iCs/>
        </w:rPr>
        <w:t>Wykonawca</w:t>
      </w:r>
      <w:r w:rsidR="006161C2" w:rsidRPr="008C16A8">
        <w:rPr>
          <w:rFonts w:cs="Calibri"/>
          <w:i/>
          <w:iCs/>
        </w:rPr>
        <w:t>, w formie potwierdzonej za zgodność z oryginałem kopii, zobowiązany jest załączyć do niniejszego wykazu.</w:t>
      </w:r>
      <w:r w:rsidRPr="008C16A8">
        <w:rPr>
          <w:rFonts w:cs="Calibri"/>
          <w:i/>
          <w:iCs/>
        </w:rPr>
        <w:t xml:space="preserve"> </w:t>
      </w:r>
      <w:r w:rsidRPr="008C16A8">
        <w:rPr>
          <w:rFonts w:eastAsia="Century Gothic" w:cs="Calibri"/>
          <w:i/>
          <w:iCs/>
          <w:color w:val="000000"/>
        </w:rPr>
        <w:t>Z treści załączonych dokumentów musi jednoznacznie wynikać, ż</w:t>
      </w:r>
      <w:r w:rsidR="00284A78">
        <w:rPr>
          <w:rFonts w:eastAsia="Century Gothic" w:cs="Calibri"/>
          <w:i/>
          <w:iCs/>
          <w:color w:val="000000"/>
        </w:rPr>
        <w:t>e</w:t>
      </w:r>
      <w:r w:rsidRPr="008C16A8">
        <w:rPr>
          <w:rFonts w:eastAsia="Century Gothic" w:cs="Calibri"/>
          <w:i/>
          <w:iCs/>
          <w:color w:val="000000"/>
        </w:rPr>
        <w:t xml:space="preserve"> Wykonawca spełnia wymagane warunki.</w:t>
      </w:r>
    </w:p>
    <w:p w14:paraId="1EE8543E" w14:textId="77777777" w:rsidR="0029060E" w:rsidRDefault="000C6792" w:rsidP="003325A3">
      <w:pPr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Załączniki:</w:t>
      </w:r>
    </w:p>
    <w:p w14:paraId="51F49627" w14:textId="77777777" w:rsidR="000C6792" w:rsidRDefault="000C6792" w:rsidP="000C6792">
      <w:pPr>
        <w:numPr>
          <w:ilvl w:val="0"/>
          <w:numId w:val="12"/>
        </w:numPr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………………</w:t>
      </w:r>
    </w:p>
    <w:p w14:paraId="565B1936" w14:textId="77777777" w:rsidR="00284A78" w:rsidRPr="008C16A8" w:rsidRDefault="00284A78" w:rsidP="000C6792">
      <w:pPr>
        <w:numPr>
          <w:ilvl w:val="0"/>
          <w:numId w:val="12"/>
        </w:numPr>
        <w:jc w:val="both"/>
        <w:rPr>
          <w:rFonts w:cs="Calibri"/>
          <w:color w:val="000000"/>
        </w:rPr>
      </w:pPr>
    </w:p>
    <w:p w14:paraId="2F3148E2" w14:textId="77777777" w:rsidR="00E61C88" w:rsidRPr="008C16A8" w:rsidRDefault="001A65AF" w:rsidP="00157274">
      <w:pPr>
        <w:rPr>
          <w:rFonts w:cs="Calibri"/>
          <w:color w:val="000000"/>
        </w:rPr>
      </w:pPr>
      <w:r>
        <w:rPr>
          <w:rFonts w:cs="Calibri"/>
          <w:color w:val="000000"/>
        </w:rPr>
        <w:t>Miejscowość</w:t>
      </w:r>
      <w:r w:rsidR="003325A3" w:rsidRPr="008C16A8">
        <w:rPr>
          <w:rFonts w:cs="Calibri"/>
          <w:color w:val="000000"/>
        </w:rPr>
        <w:t xml:space="preserve">, dnia </w:t>
      </w:r>
      <w:r w:rsidR="00911738" w:rsidRPr="008C16A8">
        <w:rPr>
          <w:rFonts w:cs="Calibri"/>
          <w:color w:val="000000"/>
        </w:rPr>
        <w:t>dzień/miesiąc/</w:t>
      </w:r>
      <w:r w:rsidR="00E61C88" w:rsidRPr="008C16A8">
        <w:rPr>
          <w:rFonts w:cs="Calibri"/>
          <w:color w:val="000000"/>
        </w:rPr>
        <w:t>202</w:t>
      </w:r>
      <w:r w:rsidR="0047322B">
        <w:rPr>
          <w:rFonts w:cs="Calibri"/>
          <w:color w:val="000000"/>
        </w:rPr>
        <w:t>6</w:t>
      </w:r>
      <w:r w:rsidR="003325A3" w:rsidRPr="008C16A8">
        <w:rPr>
          <w:rFonts w:cs="Calibri"/>
          <w:color w:val="000000"/>
        </w:rPr>
        <w:t xml:space="preserve"> r.                 </w:t>
      </w:r>
      <w:r w:rsidR="00E61C88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>.............................................</w:t>
      </w:r>
      <w:r w:rsidR="00911738" w:rsidRPr="008C16A8">
        <w:rPr>
          <w:rFonts w:cs="Calibri"/>
          <w:color w:val="000000"/>
        </w:rPr>
        <w:t>...........................</w:t>
      </w:r>
      <w:r w:rsidR="003325A3" w:rsidRPr="008C16A8">
        <w:rPr>
          <w:rFonts w:cs="Calibri"/>
          <w:color w:val="000000"/>
        </w:rPr>
        <w:t>.</w:t>
      </w:r>
      <w:r w:rsidR="003325A3" w:rsidRPr="008C16A8">
        <w:rPr>
          <w:rFonts w:cs="Calibri"/>
          <w:color w:val="000000"/>
        </w:rPr>
        <w:br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3325A3" w:rsidRPr="008C16A8">
        <w:rPr>
          <w:rFonts w:cs="Calibri"/>
          <w:color w:val="000000"/>
        </w:rPr>
        <w:tab/>
      </w:r>
      <w:r w:rsidR="00911738" w:rsidRPr="008C16A8">
        <w:rPr>
          <w:rFonts w:cs="Calibri"/>
          <w:color w:val="000000"/>
        </w:rPr>
        <w:t xml:space="preserve">Pieczęć i </w:t>
      </w:r>
      <w:r w:rsidR="003325A3" w:rsidRPr="008C16A8">
        <w:rPr>
          <w:rFonts w:cs="Calibri"/>
          <w:color w:val="000000"/>
        </w:rPr>
        <w:t>czytelny podpis</w:t>
      </w:r>
      <w:r w:rsidR="00911738" w:rsidRPr="008C16A8">
        <w:rPr>
          <w:rFonts w:cs="Calibri"/>
          <w:color w:val="000000"/>
        </w:rPr>
        <w:t xml:space="preserve"> osoby upoważnionej</w:t>
      </w:r>
    </w:p>
    <w:sectPr w:rsidR="00E61C88" w:rsidRPr="008C16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D0360" w14:textId="77777777" w:rsidR="00E07C8D" w:rsidRDefault="00E07C8D" w:rsidP="00CA424B">
      <w:pPr>
        <w:spacing w:after="0" w:line="240" w:lineRule="auto"/>
      </w:pPr>
      <w:r>
        <w:separator/>
      </w:r>
    </w:p>
  </w:endnote>
  <w:endnote w:type="continuationSeparator" w:id="0">
    <w:p w14:paraId="766806C6" w14:textId="77777777" w:rsidR="00E07C8D" w:rsidRDefault="00E07C8D" w:rsidP="00CA4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C691E" w14:textId="77777777" w:rsidR="00FB524E" w:rsidRPr="00FB524E" w:rsidRDefault="00FB524E" w:rsidP="00FB524E">
    <w:pPr>
      <w:pStyle w:val="Stopka"/>
      <w:jc w:val="center"/>
      <w:rPr>
        <w:sz w:val="16"/>
        <w:szCs w:val="16"/>
      </w:rPr>
    </w:pPr>
    <w:r w:rsidRPr="00FB524E">
      <w:rPr>
        <w:sz w:val="16"/>
        <w:szCs w:val="16"/>
      </w:rPr>
      <w:t xml:space="preserve">Strona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PAGE</w:instrText>
    </w:r>
    <w:r w:rsidRPr="00FB524E">
      <w:rPr>
        <w:b/>
        <w:bCs/>
        <w:sz w:val="16"/>
        <w:szCs w:val="16"/>
      </w:rPr>
      <w:fldChar w:fldCharType="separate"/>
    </w:r>
    <w:r w:rsidR="00111B3B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  <w:r w:rsidRPr="00FB524E">
      <w:rPr>
        <w:sz w:val="16"/>
        <w:szCs w:val="16"/>
      </w:rPr>
      <w:t xml:space="preserve"> z </w:t>
    </w:r>
    <w:r w:rsidRPr="00FB524E">
      <w:rPr>
        <w:b/>
        <w:bCs/>
        <w:sz w:val="16"/>
        <w:szCs w:val="16"/>
      </w:rPr>
      <w:fldChar w:fldCharType="begin"/>
    </w:r>
    <w:r w:rsidRPr="00FB524E">
      <w:rPr>
        <w:b/>
        <w:bCs/>
        <w:sz w:val="16"/>
        <w:szCs w:val="16"/>
      </w:rPr>
      <w:instrText>NUMPAGES</w:instrText>
    </w:r>
    <w:r w:rsidRPr="00FB524E">
      <w:rPr>
        <w:b/>
        <w:bCs/>
        <w:sz w:val="16"/>
        <w:szCs w:val="16"/>
      </w:rPr>
      <w:fldChar w:fldCharType="separate"/>
    </w:r>
    <w:r w:rsidR="00111B3B">
      <w:rPr>
        <w:b/>
        <w:bCs/>
        <w:noProof/>
        <w:sz w:val="16"/>
        <w:szCs w:val="16"/>
      </w:rPr>
      <w:t>2</w:t>
    </w:r>
    <w:r w:rsidRPr="00FB524E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02378" w14:textId="77777777" w:rsidR="00E07C8D" w:rsidRDefault="00E07C8D" w:rsidP="00CA424B">
      <w:pPr>
        <w:spacing w:after="0" w:line="240" w:lineRule="auto"/>
      </w:pPr>
      <w:r>
        <w:separator/>
      </w:r>
    </w:p>
  </w:footnote>
  <w:footnote w:type="continuationSeparator" w:id="0">
    <w:p w14:paraId="0F08FD02" w14:textId="77777777" w:rsidR="00E07C8D" w:rsidRDefault="00E07C8D" w:rsidP="00CA4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94FB3" w14:textId="1AC26B82" w:rsidR="0047322B" w:rsidRDefault="00284A78" w:rsidP="0047322B">
    <w:pPr>
      <w:pStyle w:val="Nagwek"/>
    </w:pPr>
    <w:r w:rsidRPr="00CE55B0">
      <w:rPr>
        <w:noProof/>
      </w:rPr>
      <w:drawing>
        <wp:inline distT="0" distB="0" distL="0" distR="0" wp14:anchorId="34813DCA" wp14:editId="6F0902B3">
          <wp:extent cx="1266825" cy="714375"/>
          <wp:effectExtent l="0" t="0" r="0" b="0"/>
          <wp:docPr id="1" name="Obraz 3" descr="Zasady promocji i oznakowania projektów ..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Zasady promocji i oznakowania projektów ..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inline distT="0" distB="0" distL="0" distR="0" wp14:anchorId="5D2C3DBB" wp14:editId="64F80AC7">
              <wp:extent cx="304800" cy="304800"/>
              <wp:effectExtent l="0" t="0" r="0" b="0"/>
              <wp:docPr id="1230713081" name="Prostokąt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321A1DDA" id="Prostokąt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<o:lock v:ext="edit" aspectratio="t"/>
              <w10:anchorlock/>
            </v:rect>
          </w:pict>
        </mc:Fallback>
      </mc:AlternateContent>
    </w:r>
    <w:r w:rsidRPr="00CE55B0">
      <w:rPr>
        <w:noProof/>
      </w:rPr>
      <w:drawing>
        <wp:inline distT="0" distB="0" distL="0" distR="0" wp14:anchorId="5FF06DEF" wp14:editId="6F689E0A">
          <wp:extent cx="1771650" cy="590550"/>
          <wp:effectExtent l="0" t="0" r="0" b="0"/>
          <wp:docPr id="3" name="Obraz 4" descr="Logotypy dla umów podpisanych od 1 stycznia 2018 r. - VIII Oś Priorytetowa  POIiŚ - Ochrona dziedzictwa kulturowego i rozwój zasobów kultur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Logotypy dla umów podpisanych od 1 stycznia 2018 r. - VIII Oś Priorytetowa  POIiŚ - Ochrona dziedzictwa kulturowego i rozwój zasobów kultur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E55B0">
      <w:rPr>
        <w:noProof/>
      </w:rPr>
      <w:drawing>
        <wp:inline distT="0" distB="0" distL="0" distR="0" wp14:anchorId="25B65054" wp14:editId="6968B293">
          <wp:extent cx="1933575" cy="733425"/>
          <wp:effectExtent l="0" t="0" r="0" b="0"/>
          <wp:docPr id="4" name="Obraz 5" descr="Fundusze Europejskie dla Rozwoju Społecznego – I LO im. St. Dubois w  Koszali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Fundusze Europejskie dla Rozwoju Społecznego – I LO im. St. Dubois w  Koszali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1E33F0D" w14:textId="77777777" w:rsidR="003325A3" w:rsidRDefault="003325A3" w:rsidP="003325A3"/>
  <w:p w14:paraId="05F691F8" w14:textId="77777777" w:rsidR="003325A3" w:rsidRDefault="00332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708"/>
        </w:tabs>
        <w:ind w:left="360" w:hanging="360"/>
      </w:pPr>
      <w:rPr>
        <w:rFonts w:hint="default"/>
      </w:rPr>
    </w:lvl>
  </w:abstractNum>
  <w:abstractNum w:abstractNumId="1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2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1D"/>
    <w:multiLevelType w:val="multilevel"/>
    <w:tmpl w:val="C15A37AA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2548" w:hanging="360"/>
      </w:pPr>
      <w:rPr>
        <w:rFonts w:eastAsia="Century Gothic"/>
        <w:b w:val="0"/>
        <w:bCs w:val="0"/>
        <w:color w:val="000000"/>
        <w:shd w:val="clear" w:color="auto" w:fill="FFFFFF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28" w:hanging="720"/>
      </w:pPr>
      <w:rPr>
        <w:rFonts w:eastAsia="Century Gothic"/>
        <w:b w:val="0"/>
        <w:bCs w:val="0"/>
        <w:color w:val="000000"/>
      </w:rPr>
    </w:lvl>
    <w:lvl w:ilvl="2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3">
      <w:start w:val="1"/>
      <w:numFmt w:val="upperRoman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4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1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08" w:hanging="180"/>
      </w:pPr>
    </w:lvl>
  </w:abstractNum>
  <w:abstractNum w:abstractNumId="4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" w15:restartNumberingAfterBreak="0">
    <w:nsid w:val="0BC23B83"/>
    <w:multiLevelType w:val="hybridMultilevel"/>
    <w:tmpl w:val="A5EA6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5268"/>
    <w:multiLevelType w:val="hybridMultilevel"/>
    <w:tmpl w:val="D98668C4"/>
    <w:lvl w:ilvl="0" w:tplc="5FCC86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6424C"/>
    <w:multiLevelType w:val="hybridMultilevel"/>
    <w:tmpl w:val="440CD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343DD9"/>
    <w:multiLevelType w:val="hybridMultilevel"/>
    <w:tmpl w:val="EB6E7E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5F692C"/>
    <w:multiLevelType w:val="hybridMultilevel"/>
    <w:tmpl w:val="110A29F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02431750">
    <w:abstractNumId w:val="1"/>
  </w:num>
  <w:num w:numId="2" w16cid:durableId="538011115">
    <w:abstractNumId w:val="2"/>
  </w:num>
  <w:num w:numId="3" w16cid:durableId="1771582711">
    <w:abstractNumId w:val="4"/>
  </w:num>
  <w:num w:numId="4" w16cid:durableId="1770004321">
    <w:abstractNumId w:val="5"/>
  </w:num>
  <w:num w:numId="5" w16cid:durableId="177277123">
    <w:abstractNumId w:val="6"/>
  </w:num>
  <w:num w:numId="6" w16cid:durableId="1830556993">
    <w:abstractNumId w:val="9"/>
  </w:num>
  <w:num w:numId="7" w16cid:durableId="369258494">
    <w:abstractNumId w:val="11"/>
  </w:num>
  <w:num w:numId="8" w16cid:durableId="893200323">
    <w:abstractNumId w:val="0"/>
  </w:num>
  <w:num w:numId="9" w16cid:durableId="59066172">
    <w:abstractNumId w:val="3"/>
  </w:num>
  <w:num w:numId="10" w16cid:durableId="1380125050">
    <w:abstractNumId w:val="7"/>
  </w:num>
  <w:num w:numId="11" w16cid:durableId="475489093">
    <w:abstractNumId w:val="10"/>
  </w:num>
  <w:num w:numId="12" w16cid:durableId="11102749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24B"/>
    <w:rsid w:val="000020B7"/>
    <w:rsid w:val="00021BD1"/>
    <w:rsid w:val="00024572"/>
    <w:rsid w:val="00045BB4"/>
    <w:rsid w:val="00050CA6"/>
    <w:rsid w:val="00065237"/>
    <w:rsid w:val="000A1749"/>
    <w:rsid w:val="000B7A1E"/>
    <w:rsid w:val="000C12F3"/>
    <w:rsid w:val="000C36C6"/>
    <w:rsid w:val="000C6792"/>
    <w:rsid w:val="000C7445"/>
    <w:rsid w:val="000F2722"/>
    <w:rsid w:val="00111B3B"/>
    <w:rsid w:val="00113447"/>
    <w:rsid w:val="001158AB"/>
    <w:rsid w:val="001246BB"/>
    <w:rsid w:val="00157274"/>
    <w:rsid w:val="00164903"/>
    <w:rsid w:val="00165668"/>
    <w:rsid w:val="001718A6"/>
    <w:rsid w:val="00194652"/>
    <w:rsid w:val="001A001B"/>
    <w:rsid w:val="001A65AF"/>
    <w:rsid w:val="001B40E9"/>
    <w:rsid w:val="001D58CE"/>
    <w:rsid w:val="00222BD6"/>
    <w:rsid w:val="0022722A"/>
    <w:rsid w:val="002427B6"/>
    <w:rsid w:val="00252792"/>
    <w:rsid w:val="002534D2"/>
    <w:rsid w:val="00284A78"/>
    <w:rsid w:val="0029060E"/>
    <w:rsid w:val="002F0307"/>
    <w:rsid w:val="003325A3"/>
    <w:rsid w:val="00362DAA"/>
    <w:rsid w:val="003C4253"/>
    <w:rsid w:val="003D191D"/>
    <w:rsid w:val="003E735D"/>
    <w:rsid w:val="003F35EC"/>
    <w:rsid w:val="00400266"/>
    <w:rsid w:val="004037DF"/>
    <w:rsid w:val="00417C91"/>
    <w:rsid w:val="0047322B"/>
    <w:rsid w:val="004B1678"/>
    <w:rsid w:val="004C18AB"/>
    <w:rsid w:val="004E62FD"/>
    <w:rsid w:val="00512E0F"/>
    <w:rsid w:val="00536241"/>
    <w:rsid w:val="00551735"/>
    <w:rsid w:val="00555AC0"/>
    <w:rsid w:val="00562AFD"/>
    <w:rsid w:val="005A74E5"/>
    <w:rsid w:val="005D2264"/>
    <w:rsid w:val="005D2448"/>
    <w:rsid w:val="005D2BF9"/>
    <w:rsid w:val="00600DC6"/>
    <w:rsid w:val="006161C2"/>
    <w:rsid w:val="00643E11"/>
    <w:rsid w:val="00667959"/>
    <w:rsid w:val="00680C50"/>
    <w:rsid w:val="00683922"/>
    <w:rsid w:val="00687270"/>
    <w:rsid w:val="006A0086"/>
    <w:rsid w:val="006B18F3"/>
    <w:rsid w:val="006B26AF"/>
    <w:rsid w:val="006B361A"/>
    <w:rsid w:val="006C1DAD"/>
    <w:rsid w:val="006D28E2"/>
    <w:rsid w:val="00701AF2"/>
    <w:rsid w:val="00721B83"/>
    <w:rsid w:val="00735D69"/>
    <w:rsid w:val="00743193"/>
    <w:rsid w:val="008427A5"/>
    <w:rsid w:val="008612D4"/>
    <w:rsid w:val="008B17CF"/>
    <w:rsid w:val="008C16A8"/>
    <w:rsid w:val="008E40C7"/>
    <w:rsid w:val="00911738"/>
    <w:rsid w:val="00916F5A"/>
    <w:rsid w:val="009535A3"/>
    <w:rsid w:val="00957600"/>
    <w:rsid w:val="00993E94"/>
    <w:rsid w:val="0099551C"/>
    <w:rsid w:val="009B635A"/>
    <w:rsid w:val="009C1197"/>
    <w:rsid w:val="009C1A2D"/>
    <w:rsid w:val="009D3439"/>
    <w:rsid w:val="00A058DA"/>
    <w:rsid w:val="00A3190C"/>
    <w:rsid w:val="00A3350E"/>
    <w:rsid w:val="00A43A54"/>
    <w:rsid w:val="00A74F4D"/>
    <w:rsid w:val="00A8273F"/>
    <w:rsid w:val="00A910F7"/>
    <w:rsid w:val="00AD4EEA"/>
    <w:rsid w:val="00AF4A45"/>
    <w:rsid w:val="00B64CAC"/>
    <w:rsid w:val="00C17C53"/>
    <w:rsid w:val="00C24D28"/>
    <w:rsid w:val="00C45C70"/>
    <w:rsid w:val="00C83BD3"/>
    <w:rsid w:val="00CA0C39"/>
    <w:rsid w:val="00CA1D05"/>
    <w:rsid w:val="00CA424B"/>
    <w:rsid w:val="00CD254D"/>
    <w:rsid w:val="00D13334"/>
    <w:rsid w:val="00D20322"/>
    <w:rsid w:val="00D37D05"/>
    <w:rsid w:val="00D50AF6"/>
    <w:rsid w:val="00D52881"/>
    <w:rsid w:val="00D558E8"/>
    <w:rsid w:val="00D97F43"/>
    <w:rsid w:val="00DE03C6"/>
    <w:rsid w:val="00E07C8D"/>
    <w:rsid w:val="00E61C88"/>
    <w:rsid w:val="00EA5DEA"/>
    <w:rsid w:val="00EB415C"/>
    <w:rsid w:val="00F21FE6"/>
    <w:rsid w:val="00F26E79"/>
    <w:rsid w:val="00F726A3"/>
    <w:rsid w:val="00FB524E"/>
    <w:rsid w:val="00FC1EB1"/>
    <w:rsid w:val="00FD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616E0"/>
  <w15:chartTrackingRefBased/>
  <w15:docId w15:val="{CDD6FCC2-C24E-49AF-A0A0-7676EDAE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CA424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CA424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link w:val="Tekstprzypisudolnego"/>
    <w:rsid w:val="00CA424B"/>
    <w:rPr>
      <w:rFonts w:ascii="Times New Roman" w:eastAsia="Times New Roman" w:hAnsi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D2448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C24D28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C24D2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045B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045BB4"/>
  </w:style>
  <w:style w:type="character" w:styleId="Pogrubienie">
    <w:name w:val="Strong"/>
    <w:uiPriority w:val="22"/>
    <w:qFormat/>
    <w:rsid w:val="00045BB4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325A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325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325A3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D50A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0AF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50AF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AF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50AF6"/>
    <w:rPr>
      <w:b/>
      <w:bCs/>
      <w:lang w:eastAsia="en-US"/>
    </w:rPr>
  </w:style>
  <w:style w:type="paragraph" w:styleId="Poprawka">
    <w:name w:val="Revision"/>
    <w:hidden/>
    <w:uiPriority w:val="99"/>
    <w:semiHidden/>
    <w:rsid w:val="008B17CF"/>
    <w:rPr>
      <w:sz w:val="22"/>
      <w:szCs w:val="22"/>
      <w:lang w:eastAsia="en-US"/>
    </w:rPr>
  </w:style>
  <w:style w:type="paragraph" w:customStyle="1" w:styleId="Default">
    <w:name w:val="Default"/>
    <w:rsid w:val="00FC1EB1"/>
    <w:pPr>
      <w:suppressAutoHyphens/>
      <w:autoSpaceDE w:val="0"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1"/>
    <w:qFormat/>
    <w:rsid w:val="00362D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customStyle="1" w:styleId="TekstpodstawowyZnak">
    <w:name w:val="Tekst podstawowy Znak"/>
    <w:link w:val="Tekstpodstawowy"/>
    <w:uiPriority w:val="1"/>
    <w:rsid w:val="00362DAA"/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Akapitzlist2">
    <w:name w:val="Akapit z listą2"/>
    <w:basedOn w:val="Normalny"/>
    <w:rsid w:val="00362DAA"/>
    <w:pPr>
      <w:suppressAutoHyphens/>
      <w:spacing w:after="160" w:line="252" w:lineRule="auto"/>
      <w:ind w:left="720"/>
    </w:pPr>
    <w:rPr>
      <w:kern w:val="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Branski</dc:creator>
  <cp:keywords/>
  <cp:lastModifiedBy>Mateusz Szymański</cp:lastModifiedBy>
  <cp:revision>7</cp:revision>
  <cp:lastPrinted>2022-03-16T07:50:00Z</cp:lastPrinted>
  <dcterms:created xsi:type="dcterms:W3CDTF">2026-02-13T09:09:00Z</dcterms:created>
  <dcterms:modified xsi:type="dcterms:W3CDTF">2026-03-17T06:30:00Z</dcterms:modified>
</cp:coreProperties>
</file>